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5C090" w14:textId="77777777" w:rsidR="00DD0355" w:rsidRDefault="00DD0355" w:rsidP="003C19FE">
      <w:pPr>
        <w:rPr>
          <w:b/>
          <w:bCs/>
          <w:sz w:val="40"/>
          <w:szCs w:val="40"/>
        </w:rPr>
      </w:pPr>
    </w:p>
    <w:p w14:paraId="1DE94CBA" w14:textId="459D6ACC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</w:t>
      </w:r>
      <w:r w:rsidR="009F4D1E">
        <w:rPr>
          <w:b/>
          <w:bCs/>
          <w:sz w:val="40"/>
          <w:szCs w:val="40"/>
        </w:rPr>
        <w:t>3</w:t>
      </w:r>
      <w:r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14:paraId="1A312B27" w14:textId="77777777" w:rsidR="00FD0FAE" w:rsidRDefault="00FD0FAE" w:rsidP="003C19FE"/>
    <w:p w14:paraId="6B5137C1" w14:textId="77777777" w:rsidR="003C19FE" w:rsidRPr="003C19FE" w:rsidRDefault="003C19FE" w:rsidP="003C19FE">
      <w:r w:rsidRPr="003C19FE">
        <w:t>De hierna te noemen inschrijver(s):</w:t>
      </w:r>
    </w:p>
    <w:p w14:paraId="25D4D6FC" w14:textId="77777777" w:rsidR="00220940" w:rsidRDefault="00220940" w:rsidP="003C19FE"/>
    <w:p w14:paraId="71483C5D" w14:textId="77777777" w:rsidR="00FD0FAE" w:rsidRDefault="003C19FE" w:rsidP="003C19FE">
      <w:r w:rsidRPr="003C19FE">
        <w:t xml:space="preserve">a. _____________________________________________ </w:t>
      </w:r>
    </w:p>
    <w:p w14:paraId="7B40AC2D" w14:textId="77777777" w:rsidR="00FD0FAE" w:rsidRDefault="003C19FE" w:rsidP="003C19FE">
      <w:r w:rsidRPr="003C19FE">
        <w:t xml:space="preserve">gevestigd te: _______________________________________ </w:t>
      </w:r>
    </w:p>
    <w:p w14:paraId="7B1A25DE" w14:textId="77777777" w:rsidR="003C19FE" w:rsidRPr="003C19FE" w:rsidRDefault="003C19FE" w:rsidP="003C19FE">
      <w:r w:rsidRPr="003C19FE">
        <w:t>KVK-nummer ______________________________</w:t>
      </w:r>
    </w:p>
    <w:p w14:paraId="352BA8AA" w14:textId="77777777" w:rsidR="00220940" w:rsidRDefault="00220940" w:rsidP="003C19FE"/>
    <w:p w14:paraId="66F254B4" w14:textId="77777777" w:rsidR="00FD0FAE" w:rsidRDefault="003C19FE" w:rsidP="003C19FE">
      <w:r w:rsidRPr="003C19FE">
        <w:t xml:space="preserve">b. _____________________________________________ </w:t>
      </w:r>
    </w:p>
    <w:p w14:paraId="79A85A26" w14:textId="77777777" w:rsidR="00FD0FAE" w:rsidRDefault="003C19FE" w:rsidP="003C19FE">
      <w:r w:rsidRPr="003C19FE">
        <w:t xml:space="preserve">gevestigd te: _______________________________________ </w:t>
      </w:r>
    </w:p>
    <w:p w14:paraId="4A975F10" w14:textId="77777777" w:rsidR="003C19FE" w:rsidRPr="003C19FE" w:rsidRDefault="003C19FE" w:rsidP="003C19FE">
      <w:r w:rsidRPr="003C19FE">
        <w:t>KVK-nummer ______________________________</w:t>
      </w:r>
    </w:p>
    <w:p w14:paraId="2C26BB03" w14:textId="77777777" w:rsidR="00220940" w:rsidRDefault="00220940" w:rsidP="003C19FE"/>
    <w:p w14:paraId="64E11F87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2B837C26" w14:textId="77777777" w:rsidR="00FD0FAE" w:rsidRDefault="00FD0FAE" w:rsidP="003C19FE"/>
    <w:p w14:paraId="6E3E8C2D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70949A66" w14:textId="77777777" w:rsidR="00220940" w:rsidRDefault="00220940" w:rsidP="003C19FE"/>
    <w:p w14:paraId="24450ABF" w14:textId="762C77C6" w:rsidR="00FD0FAE" w:rsidRPr="00B416FD" w:rsidRDefault="00B416FD" w:rsidP="003C19FE">
      <w:pPr>
        <w:rPr>
          <w:b/>
          <w:bCs/>
          <w:sz w:val="28"/>
          <w:szCs w:val="28"/>
        </w:rPr>
      </w:pPr>
      <w:r w:rsidRPr="00B416FD">
        <w:rPr>
          <w:b/>
          <w:bCs/>
          <w:sz w:val="28"/>
          <w:szCs w:val="28"/>
        </w:rPr>
        <w:t>Afzet van te reinigen en te storten grond</w:t>
      </w:r>
      <w:r w:rsidR="003072BD">
        <w:rPr>
          <w:b/>
          <w:bCs/>
          <w:sz w:val="28"/>
          <w:szCs w:val="28"/>
        </w:rPr>
        <w:t xml:space="preserve"> (AI 2025- 0116)</w:t>
      </w:r>
    </w:p>
    <w:p w14:paraId="3ED1989E" w14:textId="77777777" w:rsidR="00B416FD" w:rsidRDefault="00B416FD" w:rsidP="003C19FE"/>
    <w:p w14:paraId="07BA11B7" w14:textId="77777777" w:rsidR="003C19FE" w:rsidRDefault="003C19FE" w:rsidP="003C19FE">
      <w:r w:rsidRPr="003C19FE">
        <w:t>uit te voeren voor een bedrag, de omzetbelasting daarin niet inbegrepen, van:</w:t>
      </w:r>
    </w:p>
    <w:p w14:paraId="0846422C" w14:textId="77777777" w:rsidR="00367491" w:rsidRPr="003C19FE" w:rsidRDefault="00367491" w:rsidP="003C19FE"/>
    <w:p w14:paraId="0A65374D" w14:textId="77777777" w:rsidR="003C19FE" w:rsidRDefault="003C19FE" w:rsidP="003C19FE">
      <w:r w:rsidRPr="003C19FE">
        <w:t>__________________________________________ euro (bedrag in cijfers)</w:t>
      </w:r>
    </w:p>
    <w:p w14:paraId="680749FB" w14:textId="77777777" w:rsidR="00367491" w:rsidRPr="003C19FE" w:rsidRDefault="00367491" w:rsidP="003C19FE"/>
    <w:p w14:paraId="7AAE072F" w14:textId="77777777" w:rsidR="00367491" w:rsidRPr="003C19FE" w:rsidRDefault="003C19FE" w:rsidP="003C19FE">
      <w:r w:rsidRPr="003C19FE">
        <w:t>__________________________________________ euro (bedrag in letters).</w:t>
      </w:r>
    </w:p>
    <w:p w14:paraId="01569096" w14:textId="77777777" w:rsidR="00BE1DBE" w:rsidRDefault="00BE1DBE" w:rsidP="003C19FE"/>
    <w:p w14:paraId="70F57D5E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14D765CE" w14:textId="77777777" w:rsidR="00367491" w:rsidRPr="003C19FE" w:rsidRDefault="00367491" w:rsidP="003C19FE"/>
    <w:p w14:paraId="26694902" w14:textId="77777777" w:rsidR="003C19FE" w:rsidRDefault="003C19FE" w:rsidP="003C19FE">
      <w:r w:rsidRPr="003C19FE">
        <w:t>__________________________________________ euro (bedrag in cijfers)</w:t>
      </w:r>
    </w:p>
    <w:p w14:paraId="30229BE8" w14:textId="77777777" w:rsidR="00367491" w:rsidRPr="003C19FE" w:rsidRDefault="00367491" w:rsidP="003C19FE"/>
    <w:p w14:paraId="3AC3E661" w14:textId="77777777" w:rsidR="003C19FE" w:rsidRPr="003C19FE" w:rsidRDefault="003C19FE" w:rsidP="003C19FE">
      <w:r w:rsidRPr="003C19FE">
        <w:t>__________________________________________ euro (bedrag in letters).</w:t>
      </w:r>
    </w:p>
    <w:p w14:paraId="0869DB94" w14:textId="77777777" w:rsidR="00FD0FAE" w:rsidRDefault="00FD0FAE" w:rsidP="003C19FE"/>
    <w:p w14:paraId="6F8781FF" w14:textId="77777777" w:rsidR="00506500" w:rsidRDefault="00506500" w:rsidP="003C19FE"/>
    <w:p w14:paraId="23C5BC78" w14:textId="00E1BFCB" w:rsidR="00506500" w:rsidRDefault="00506500" w:rsidP="003C19FE">
      <w:r>
        <w:t>Met verwerkingslocatie te:</w:t>
      </w:r>
    </w:p>
    <w:p w14:paraId="32339B83" w14:textId="77777777" w:rsidR="00506500" w:rsidRDefault="00506500" w:rsidP="003C19FE"/>
    <w:p w14:paraId="1C40F2BF" w14:textId="4DE9FD59" w:rsidR="00506500" w:rsidRDefault="00506500" w:rsidP="003C19FE">
      <w:r>
        <w:t xml:space="preserve"> _________________________________________________________ (adres invullen)</w:t>
      </w:r>
    </w:p>
    <w:p w14:paraId="6E96B8A0" w14:textId="77777777" w:rsidR="00506500" w:rsidRDefault="00506500" w:rsidP="003C19FE">
      <w:r>
        <w:t>Met ontvangstlocatie te:</w:t>
      </w:r>
    </w:p>
    <w:p w14:paraId="20A4D096" w14:textId="77777777" w:rsidR="00506500" w:rsidRDefault="00506500" w:rsidP="003C19FE"/>
    <w:p w14:paraId="5B5E8218" w14:textId="1690C97A" w:rsidR="00506500" w:rsidRDefault="00506500" w:rsidP="003C19FE">
      <w:r>
        <w:t>__________________________________________________________(adres invullen indien anders dan verwerkingslocatie)</w:t>
      </w:r>
    </w:p>
    <w:p w14:paraId="3C3A8381" w14:textId="77777777" w:rsidR="00506500" w:rsidRDefault="00506500" w:rsidP="003C19FE"/>
    <w:p w14:paraId="4A63C333" w14:textId="3C92F6C5" w:rsidR="00506500" w:rsidRDefault="00506500">
      <w:r>
        <w:br w:type="page"/>
      </w:r>
    </w:p>
    <w:p w14:paraId="6D11AE91" w14:textId="77777777" w:rsidR="00506500" w:rsidRDefault="00506500" w:rsidP="003C19FE"/>
    <w:p w14:paraId="6019630D" w14:textId="02AD38AC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48F9E2F5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3584A6CC" w14:textId="77777777" w:rsidR="00FD0FAE" w:rsidRDefault="00FD0FAE" w:rsidP="003C19FE"/>
    <w:p w14:paraId="3CFFB920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396DD25F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452C66DF" w14:textId="77777777" w:rsidR="00FD0FAE" w:rsidRDefault="00FD0FAE" w:rsidP="003C19FE"/>
    <w:p w14:paraId="5AE25F53" w14:textId="77777777" w:rsidR="00506500" w:rsidRDefault="00506500" w:rsidP="003C19FE"/>
    <w:p w14:paraId="10D3010D" w14:textId="77777777" w:rsidR="00506500" w:rsidRDefault="00506500" w:rsidP="003C19FE"/>
    <w:p w14:paraId="6DE630F5" w14:textId="396FCB32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32F1263C" w14:textId="77777777" w:rsidR="00220940" w:rsidRDefault="00220940" w:rsidP="003C19FE"/>
    <w:p w14:paraId="68548FC1" w14:textId="77777777" w:rsidR="003C19FE" w:rsidRPr="003C19FE" w:rsidRDefault="003C19FE" w:rsidP="003C19FE">
      <w:r w:rsidRPr="003C19FE">
        <w:t>De inschrijver(s)</w:t>
      </w:r>
    </w:p>
    <w:p w14:paraId="0F1BD5A7" w14:textId="77777777" w:rsidR="00367491" w:rsidRDefault="00367491" w:rsidP="003C19FE"/>
    <w:p w14:paraId="39E028C8" w14:textId="77777777" w:rsidR="00FD0FAE" w:rsidRDefault="003C19FE" w:rsidP="003C19FE">
      <w:r w:rsidRPr="003C19FE">
        <w:t>a. ___________________________________ (naam)</w:t>
      </w:r>
    </w:p>
    <w:p w14:paraId="67895493" w14:textId="77777777" w:rsidR="00367491" w:rsidRDefault="00367491" w:rsidP="003C19FE"/>
    <w:p w14:paraId="1A7E7607" w14:textId="77777777" w:rsidR="003C19FE" w:rsidRDefault="003C19FE" w:rsidP="003C19FE">
      <w:r w:rsidRPr="003C19FE">
        <w:t xml:space="preserve"> ___________________________________ (functie)</w:t>
      </w:r>
    </w:p>
    <w:p w14:paraId="0082B03B" w14:textId="77777777" w:rsidR="006B77D2" w:rsidRDefault="006B77D2" w:rsidP="006B77D2">
      <w:pPr>
        <w:jc w:val="right"/>
      </w:pPr>
    </w:p>
    <w:p w14:paraId="30AF7810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569DD33B" w14:textId="77777777" w:rsidR="00FD0FAE" w:rsidRDefault="00FD0FAE" w:rsidP="003C19FE"/>
    <w:p w14:paraId="7FBD6678" w14:textId="77777777" w:rsidR="006B77D2" w:rsidRDefault="006B77D2" w:rsidP="003C19FE"/>
    <w:p w14:paraId="2010FEA2" w14:textId="77777777" w:rsidR="00FD0FAE" w:rsidRDefault="003C19FE" w:rsidP="003C19FE">
      <w:r w:rsidRPr="003C19FE">
        <w:t xml:space="preserve">b. ___________________________________ (naam) </w:t>
      </w:r>
    </w:p>
    <w:p w14:paraId="47055C33" w14:textId="77777777" w:rsidR="00367491" w:rsidRDefault="00367491" w:rsidP="003C19FE"/>
    <w:p w14:paraId="33AEF814" w14:textId="77777777" w:rsidR="003C19FE" w:rsidRPr="003C19FE" w:rsidRDefault="003C19FE" w:rsidP="003C19FE">
      <w:r w:rsidRPr="003C19FE">
        <w:t>___________________________________ (functie)</w:t>
      </w:r>
    </w:p>
    <w:p w14:paraId="5A6FF227" w14:textId="77777777" w:rsidR="006B77D2" w:rsidRDefault="006B77D2" w:rsidP="006B77D2">
      <w:pPr>
        <w:jc w:val="right"/>
      </w:pPr>
    </w:p>
    <w:p w14:paraId="13A9A8AC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6EB8948A" w14:textId="77777777" w:rsidR="006B77D2" w:rsidRDefault="006B77D2" w:rsidP="00847FFD"/>
    <w:sectPr w:rsidR="006B77D2" w:rsidSect="00177A29">
      <w:headerReference w:type="default" r:id="rId12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E1518" w14:textId="77777777" w:rsidR="008850D7" w:rsidRDefault="008850D7" w:rsidP="00220940">
      <w:pPr>
        <w:spacing w:line="240" w:lineRule="auto"/>
      </w:pPr>
      <w:r>
        <w:separator/>
      </w:r>
    </w:p>
  </w:endnote>
  <w:endnote w:type="continuationSeparator" w:id="0">
    <w:p w14:paraId="648EBCEB" w14:textId="77777777" w:rsidR="008850D7" w:rsidRDefault="008850D7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97CAE" w14:textId="77777777" w:rsidR="008850D7" w:rsidRDefault="008850D7" w:rsidP="00220940">
      <w:pPr>
        <w:spacing w:line="240" w:lineRule="auto"/>
      </w:pPr>
      <w:r>
        <w:separator/>
      </w:r>
    </w:p>
  </w:footnote>
  <w:footnote w:type="continuationSeparator" w:id="0">
    <w:p w14:paraId="7FDC29C2" w14:textId="77777777" w:rsidR="008850D7" w:rsidRDefault="008850D7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12280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20B571A0" w14:textId="3ABC5D1F" w:rsidR="00220940" w:rsidRPr="00EB7A29" w:rsidRDefault="00A86DE4">
    <w:pPr>
      <w:pStyle w:val="Koptekst"/>
      <w:rPr>
        <w:sz w:val="18"/>
        <w:szCs w:val="18"/>
      </w:rPr>
    </w:pPr>
    <w:r>
      <w:rPr>
        <w:sz w:val="18"/>
        <w:szCs w:val="18"/>
      </w:rPr>
      <w:t xml:space="preserve">AI </w:t>
    </w:r>
    <w:r w:rsidR="009F4D1E">
      <w:rPr>
        <w:sz w:val="18"/>
        <w:szCs w:val="18"/>
      </w:rPr>
      <w:t xml:space="preserve">2025-0116 </w:t>
    </w:r>
    <w:r w:rsidR="00EB7A29" w:rsidRPr="00EB7A29">
      <w:rPr>
        <w:sz w:val="18"/>
        <w:szCs w:val="18"/>
      </w:rPr>
      <w:t>Raamovereenkomst Afzet van te reinigen en te storten grond</w:t>
    </w:r>
  </w:p>
  <w:p w14:paraId="6BD4DAE4" w14:textId="376C1842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="009F4D1E">
      <w:rPr>
        <w:sz w:val="18"/>
        <w:szCs w:val="18"/>
      </w:rPr>
      <w:t>3</w:t>
    </w:r>
    <w:r>
      <w:rPr>
        <w:sz w:val="18"/>
        <w:szCs w:val="18"/>
      </w:rPr>
      <w:t xml:space="preserve"> - Inschrijvingsbiljet</w:t>
    </w:r>
  </w:p>
  <w:p w14:paraId="5FDE5FE0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47784401">
    <w:abstractNumId w:val="0"/>
  </w:num>
  <w:num w:numId="2" w16cid:durableId="1480073735">
    <w:abstractNumId w:val="2"/>
  </w:num>
  <w:num w:numId="3" w16cid:durableId="803043337">
    <w:abstractNumId w:val="6"/>
  </w:num>
  <w:num w:numId="4" w16cid:durableId="1891990692">
    <w:abstractNumId w:val="5"/>
  </w:num>
  <w:num w:numId="5" w16cid:durableId="942298085">
    <w:abstractNumId w:val="0"/>
  </w:num>
  <w:num w:numId="6" w16cid:durableId="1187213921">
    <w:abstractNumId w:val="1"/>
  </w:num>
  <w:num w:numId="7" w16cid:durableId="586571399">
    <w:abstractNumId w:val="4"/>
  </w:num>
  <w:num w:numId="8" w16cid:durableId="107430467">
    <w:abstractNumId w:val="3"/>
  </w:num>
  <w:num w:numId="9" w16cid:durableId="1966764849">
    <w:abstractNumId w:val="6"/>
  </w:num>
  <w:num w:numId="10" w16cid:durableId="241332982">
    <w:abstractNumId w:val="5"/>
  </w:num>
  <w:num w:numId="11" w16cid:durableId="183173987">
    <w:abstractNumId w:val="5"/>
  </w:num>
  <w:num w:numId="12" w16cid:durableId="446119296">
    <w:abstractNumId w:val="5"/>
  </w:num>
  <w:num w:numId="13" w16cid:durableId="1677029149">
    <w:abstractNumId w:val="5"/>
  </w:num>
  <w:num w:numId="14" w16cid:durableId="20058244">
    <w:abstractNumId w:val="5"/>
  </w:num>
  <w:num w:numId="15" w16cid:durableId="2040427643">
    <w:abstractNumId w:val="5"/>
  </w:num>
  <w:num w:numId="16" w16cid:durableId="1201093151">
    <w:abstractNumId w:val="5"/>
  </w:num>
  <w:num w:numId="17" w16cid:durableId="827674292">
    <w:abstractNumId w:val="5"/>
  </w:num>
  <w:num w:numId="18" w16cid:durableId="694621128">
    <w:abstractNumId w:val="5"/>
  </w:num>
  <w:num w:numId="19" w16cid:durableId="538010758">
    <w:abstractNumId w:val="3"/>
  </w:num>
  <w:num w:numId="20" w16cid:durableId="666518951">
    <w:abstractNumId w:val="6"/>
  </w:num>
  <w:num w:numId="21" w16cid:durableId="1278415595">
    <w:abstractNumId w:val="0"/>
  </w:num>
  <w:num w:numId="22" w16cid:durableId="1253271532">
    <w:abstractNumId w:val="1"/>
  </w:num>
  <w:num w:numId="23" w16cid:durableId="962422737">
    <w:abstractNumId w:val="4"/>
  </w:num>
  <w:num w:numId="24" w16cid:durableId="1077701813">
    <w:abstractNumId w:val="0"/>
  </w:num>
  <w:num w:numId="25" w16cid:durableId="1770655791">
    <w:abstractNumId w:val="0"/>
  </w:num>
  <w:num w:numId="26" w16cid:durableId="138583764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4A4"/>
    <w:rsid w:val="000B46D8"/>
    <w:rsid w:val="00177A29"/>
    <w:rsid w:val="00220940"/>
    <w:rsid w:val="002B5524"/>
    <w:rsid w:val="0030462C"/>
    <w:rsid w:val="003072BD"/>
    <w:rsid w:val="00367491"/>
    <w:rsid w:val="003B3222"/>
    <w:rsid w:val="003C19FE"/>
    <w:rsid w:val="00424DED"/>
    <w:rsid w:val="00482A4F"/>
    <w:rsid w:val="00506500"/>
    <w:rsid w:val="00527398"/>
    <w:rsid w:val="005D164E"/>
    <w:rsid w:val="00632123"/>
    <w:rsid w:val="00664B71"/>
    <w:rsid w:val="006976A9"/>
    <w:rsid w:val="006B77D2"/>
    <w:rsid w:val="006C583D"/>
    <w:rsid w:val="006D24A4"/>
    <w:rsid w:val="008104C5"/>
    <w:rsid w:val="008402D9"/>
    <w:rsid w:val="00847FFD"/>
    <w:rsid w:val="0086631D"/>
    <w:rsid w:val="008850D7"/>
    <w:rsid w:val="009175F9"/>
    <w:rsid w:val="009761CF"/>
    <w:rsid w:val="009B0D92"/>
    <w:rsid w:val="009B0FBA"/>
    <w:rsid w:val="009F4D1E"/>
    <w:rsid w:val="00A03098"/>
    <w:rsid w:val="00A3732E"/>
    <w:rsid w:val="00A53085"/>
    <w:rsid w:val="00A86DE4"/>
    <w:rsid w:val="00AA7619"/>
    <w:rsid w:val="00B416FD"/>
    <w:rsid w:val="00B511C5"/>
    <w:rsid w:val="00BA07D3"/>
    <w:rsid w:val="00BD0C39"/>
    <w:rsid w:val="00BE1DBE"/>
    <w:rsid w:val="00CA0C8E"/>
    <w:rsid w:val="00CC39EC"/>
    <w:rsid w:val="00D93CF8"/>
    <w:rsid w:val="00DD0355"/>
    <w:rsid w:val="00EB1492"/>
    <w:rsid w:val="00EB7A29"/>
    <w:rsid w:val="00EC0403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78C274"/>
  <w15:docId w15:val="{F96BACAD-21E5-416D-BD4B-650C8786B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52ba6c-bf0f-4e5b-bb63-eedff05d855f">
      <Terms xmlns="http://schemas.microsoft.com/office/infopath/2007/PartnerControls"/>
    </lcf76f155ced4ddcb4097134ff3c332f>
    <Nummer xmlns="1d52ba6c-bf0f-4e5b-bb63-eedff05d855f" xsi:nil="true"/>
    <Datumentijd xmlns="1d52ba6c-bf0f-4e5b-bb63-eedff05d855f" xsi:nil="true"/>
    <TaxCatchAll xmlns="451ceeed-c77b-4a37-aea6-85893f5a9fb4" xsi:nil="true"/>
    <_dlc_DocId xmlns="3c498c49-fb73-4b86-9c29-f2938f7f2557">ZH4SCDFRDUFQ-679423345-159265</_dlc_DocId>
    <_dlc_DocIdUrl xmlns="3c498c49-fb73-4b86-9c29-f2938f7f2557">
      <Url>https://hoofdstad.sharepoint.com/sites/SW-RE-GO-Bodem/_layouts/15/DocIdRedir.aspx?ID=ZH4SCDFRDUFQ-679423345-159265</Url>
      <Description>ZH4SCDFRDUFQ-679423345-159265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9444856D019142BD9FE095B1FEDBF5" ma:contentTypeVersion="21" ma:contentTypeDescription="Een nieuw document maken." ma:contentTypeScope="" ma:versionID="227bf3dfaae2d89de2f44fa586ed3f1a">
  <xsd:schema xmlns:xsd="http://www.w3.org/2001/XMLSchema" xmlns:xs="http://www.w3.org/2001/XMLSchema" xmlns:p="http://schemas.microsoft.com/office/2006/metadata/properties" xmlns:ns2="1d52ba6c-bf0f-4e5b-bb63-eedff05d855f" xmlns:ns3="451ceeed-c77b-4a37-aea6-85893f5a9fb4" xmlns:ns4="3c498c49-fb73-4b86-9c29-f2938f7f2557" targetNamespace="http://schemas.microsoft.com/office/2006/metadata/properties" ma:root="true" ma:fieldsID="4dfb49caf60e322c2428f358bbefa55f" ns2:_="" ns3:_="" ns4:_="">
    <xsd:import namespace="1d52ba6c-bf0f-4e5b-bb63-eedff05d855f"/>
    <xsd:import namespace="451ceeed-c77b-4a37-aea6-85893f5a9fb4"/>
    <xsd:import namespace="3c498c49-fb73-4b86-9c29-f2938f7f25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atumentijd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Nummer" minOccurs="0"/>
                <xsd:element ref="ns2:MediaServiceBillingMetadata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2ba6c-bf0f-4e5b-bb63-eedff05d85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umentijd" ma:index="11" nillable="true" ma:displayName="Datum en tijd" ma:format="DateOnly" ma:internalName="Datumentijd">
      <xsd:simpleType>
        <xsd:restriction base="dms:DateTim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mer" ma:index="24" nillable="true" ma:displayName="Nummer" ma:format="Dropdown" ma:internalName="Nummer" ma:percentage="FALSE">
      <xsd:simpleType>
        <xsd:restriction base="dms:Number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c6389e-fd21-4c1e-af89-5f501f6c10fe}" ma:internalName="TaxCatchAll" ma:showField="CatchAllData" ma:web="3c498c49-fb73-4b86-9c29-f2938f7f25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98c49-fb73-4b86-9c29-f2938f7f255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33EAA7-5CA0-4BBF-92B4-8DBF18A243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B69D7F-C084-445F-989C-9F5617F36B5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721237C-2720-4885-BF74-70579A7B40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BD7E6D-1A7A-477B-9ACD-E8348A55FBA5}">
  <ds:schemaRefs>
    <ds:schemaRef ds:uri="http://schemas.microsoft.com/office/2006/metadata/properties"/>
    <ds:schemaRef ds:uri="http://schemas.microsoft.com/office/infopath/2007/PartnerControls"/>
    <ds:schemaRef ds:uri="1d52ba6c-bf0f-4e5b-bb63-eedff05d855f"/>
    <ds:schemaRef ds:uri="451ceeed-c77b-4a37-aea6-85893f5a9fb4"/>
    <ds:schemaRef ds:uri="3c498c49-fb73-4b86-9c29-f2938f7f2557"/>
  </ds:schemaRefs>
</ds:datastoreItem>
</file>

<file path=customXml/itemProps5.xml><?xml version="1.0" encoding="utf-8"?>
<ds:datastoreItem xmlns:ds="http://schemas.openxmlformats.org/officeDocument/2006/customXml" ds:itemID="{445BC0CC-C7C1-4EAC-9F5E-DE591B76D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52ba6c-bf0f-4e5b-bb63-eedff05d855f"/>
    <ds:schemaRef ds:uri="451ceeed-c77b-4a37-aea6-85893f5a9fb4"/>
    <ds:schemaRef ds:uri="3c498c49-fb73-4b86-9c29-f2938f7f25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</Template>
  <TotalTime>10</TotalTime>
  <Pages>2</Pages>
  <Words>232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Draaijer, Guido</cp:lastModifiedBy>
  <cp:revision>9</cp:revision>
  <dcterms:created xsi:type="dcterms:W3CDTF">2024-08-20T14:04:00Z</dcterms:created>
  <dcterms:modified xsi:type="dcterms:W3CDTF">2025-12-02T07:20:00Z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0x010100749444856D019142BD9FE095B1FEDBF5</vt:lpwstr>
  </property>
  <property fmtid="{D5CDD505-2E9C-101B-9397-08002B2CF9AE}" pid="3" name="_dlc_DocIdItemGuid">
    <vt:lpwstr>eb8bfdcf-7107-456d-ab6a-aea83c6b8326</vt:lpwstr>
  </property>
  <property fmtid="{D5CDD505-2E9C-101B-9397-08002B2CF9AE}" pid="4" name="TaxKeyword">
    <vt:lpwstr/>
  </property>
  <property fmtid="{D5CDD505-2E9C-101B-9397-08002B2CF9AE}" pid="5" name="MediaServiceImageTags">
    <vt:lpwstr/>
  </property>
  <property fmtid="{D5CDD505-2E9C-101B-9397-08002B2CF9AE}" pid="6" name="TaxKeywordTaxHTField">
    <vt:lpwstr/>
  </property>
</Properties>
</file>